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44014789" name="019dd41e-bf8a-7a03-b440-369cab7f8c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2982862" name="019dd41e-bf8a-7a03-b440-369cab7f8c6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17860569" name="019dd41e-de14-79d7-94fc-c59cdbd06bb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6286292" name="019dd41e-de14-79d7-94fc-c59cdbd06bb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2OG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67709727" name="019dd41f-f242-7538-9cf2-d16bc02172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2004627" name="019dd41f-f242-7538-9cf2-d16bc02172a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14210221" name="019dd420-2318-791f-86d4-8aae552c441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7434910" name="019dd420-2318-791f-86d4-8aae552c441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Enzenbühlstrasse 77, 8008 Zürich </w:t>
          </w:r>
        </w:p>
        <w:p>
          <w:pPr>
            <w:spacing w:before="0" w:after="0"/>
          </w:pPr>
          <w:r>
            <w:t>DN 885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